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E5F159" w14:textId="77777777" w:rsidR="00B35B87" w:rsidRPr="00E02FBD" w:rsidRDefault="003925A0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 w:rsidRPr="00E02FBD">
        <w:rPr>
          <w:rFonts w:ascii="Times New Roman" w:hAnsi="Times New Roman" w:cs="Times New Roman"/>
          <w:b/>
          <w:sz w:val="24"/>
          <w:szCs w:val="24"/>
          <w:lang w:val="ru-RU"/>
        </w:rPr>
        <w:t>ЦИКЛОГРАММА ВОСПИТАТЕЛЬНО-ОБРАЗОВАТЕЛЬНОГО ПРОЦЕССА — АПРЕЛЬ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E02FBD" w:rsidRPr="00E02FBD" w14:paraId="34C6C830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468D8BF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54FE311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1 неделя (01.04 - 04.04.2025 г.)</w:t>
            </w:r>
          </w:p>
        </w:tc>
      </w:tr>
      <w:tr w:rsidR="00E02FBD" w:rsidRPr="00E02FBD" w14:paraId="00279450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8FA9814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0A90B69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недели: Весенние первоцветы и 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перелетные птицы</w:t>
            </w:r>
          </w:p>
        </w:tc>
      </w:tr>
    </w:tbl>
    <w:p w14:paraId="09717A63" w14:textId="77777777" w:rsidR="00B35B87" w:rsidRPr="00E02FBD" w:rsidRDefault="00B35B87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3240"/>
        <w:gridCol w:w="3240"/>
        <w:gridCol w:w="3240"/>
        <w:gridCol w:w="3240"/>
      </w:tblGrid>
      <w:tr w:rsidR="00E02FBD" w:rsidRPr="00E02FBD" w14:paraId="712CE39E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6170D9B8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3240" w:type="dxa"/>
            <w:shd w:val="clear" w:color="auto" w:fill="EDF2F7"/>
          </w:tcPr>
          <w:p w14:paraId="415D4113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01.04</w:t>
            </w:r>
          </w:p>
        </w:tc>
        <w:tc>
          <w:tcPr>
            <w:tcW w:w="3240" w:type="dxa"/>
            <w:shd w:val="clear" w:color="auto" w:fill="EDF2F7"/>
          </w:tcPr>
          <w:p w14:paraId="31964D45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Среда 02.04</w:t>
            </w:r>
          </w:p>
        </w:tc>
        <w:tc>
          <w:tcPr>
            <w:tcW w:w="3240" w:type="dxa"/>
            <w:shd w:val="clear" w:color="auto" w:fill="EDF2F7"/>
          </w:tcPr>
          <w:p w14:paraId="6E1F21F6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03.04</w:t>
            </w:r>
          </w:p>
        </w:tc>
        <w:tc>
          <w:tcPr>
            <w:tcW w:w="3240" w:type="dxa"/>
            <w:shd w:val="clear" w:color="auto" w:fill="EDF2F7"/>
          </w:tcPr>
          <w:p w14:paraId="3B66C8AA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04.04</w:t>
            </w:r>
          </w:p>
        </w:tc>
      </w:tr>
      <w:tr w:rsidR="00E02FBD" w:rsidRPr="00E02FBD" w14:paraId="1C5A2C7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22517A3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4408B024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E02FBD" w:rsidRPr="00E02FBD" w14:paraId="1B72678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A67E34F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0E883BFF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E02FBD" w:rsidRPr="00E02FBD" w14:paraId="6FFE2D19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EF96661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D958A7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7D2AC818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6D4B4138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B11EEF6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7A0949AD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515C6ADB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17C3AE2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75EBDC72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7474F447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5CC332A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45D3B756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662D395A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</w:tr>
      <w:tr w:rsidR="00E02FBD" w:rsidRPr="00E02FBD" w14:paraId="32A397D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5151E82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16400F9C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ая активность, игровая деятельность).</w:t>
            </w:r>
          </w:p>
        </w:tc>
      </w:tr>
      <w:tr w:rsidR="00E02FBD" w:rsidRPr="00E02FBD" w14:paraId="20C06C9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90591A3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75B0F553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E02FBD" w:rsidRPr="00E02FBD" w14:paraId="1FB1E74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1118A16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68EB2330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Развитие речи, познавательная и игровая 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мотивация.</w:t>
            </w:r>
          </w:p>
        </w:tc>
      </w:tr>
      <w:tr w:rsidR="00E02FBD" w:rsidRPr="00E02FBD" w14:paraId="7FB44B33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702EF95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Организованная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6ADD79C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«Прилет птиц»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рассказ по картинке</w:t>
            </w:r>
          </w:p>
          <w:p w14:paraId="26354328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«Счет до 5»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порядкового счета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45E13F2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Көктем</w:t>
            </w:r>
            <w:proofErr w:type="spellEnd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келді</w:t>
            </w:r>
            <w:proofErr w:type="spellEnd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құс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гүл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күн</w:t>
            </w:r>
            <w:proofErr w:type="spellEnd"/>
          </w:p>
          <w:p w14:paraId="08301085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«Песни о весне»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Вокально-хоровые навыки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6F67D7B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Художественная литература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рассказов о природе»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внимание к тексту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938B63F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«Деление слов на слоги»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 слогового анализа</w:t>
            </w:r>
          </w:p>
        </w:tc>
      </w:tr>
      <w:tr w:rsidR="00E02FBD" w:rsidRPr="00E02FBD" w14:paraId="3C5F275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2B5EC32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58331FFE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 питьевой режим, формирование осанки.</w:t>
            </w:r>
          </w:p>
        </w:tc>
      </w:tr>
      <w:tr w:rsidR="00E02FBD" w:rsidRPr="00E02FBD" w14:paraId="6C3AA58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9752D2B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0F528811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E02FBD" w:rsidRPr="00E02FBD" w14:paraId="2A87A1D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0EE06F7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68DE534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Труд: Уборка 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C9EF3EC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900A47D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8B31DB7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</w:tr>
      <w:tr w:rsidR="00E02FBD" w:rsidRPr="00E02FBD" w14:paraId="2B702D2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0587CF7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4DBECAA0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е, гигиенические процедуры, обед (воспитание культуры еды, правила этикета).</w:t>
            </w:r>
          </w:p>
        </w:tc>
      </w:tr>
      <w:tr w:rsidR="00E02FBD" w:rsidRPr="00E02FBD" w14:paraId="37636B2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97FE5AB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9A77B6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Чтение «Алыча»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2EF497F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Слушание звуков весеннего леса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E378D0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А. Плещеев «Травка зеленеет»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19E77B7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колыбельной</w:t>
            </w:r>
            <w:proofErr w:type="spellEnd"/>
          </w:p>
        </w:tc>
      </w:tr>
      <w:tr w:rsidR="00E02FBD" w:rsidRPr="00E02FBD" w14:paraId="4837E28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C121EBD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5E323C15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Гимнастика пробуждения, ходьба по 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ортопедическим дорожкам, гигиенические процедуры.</w:t>
            </w:r>
          </w:p>
        </w:tc>
      </w:tr>
      <w:tr w:rsidR="00E02FBD" w:rsidRPr="00E02FBD" w14:paraId="1C7E3F7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2FAE46F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E1A4C6C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21F27366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сплющивать пластилин.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D41D151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1107F249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сплющивать пластилин.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8E696AF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412FB24F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сплющивать пластилин.</w:t>
            </w:r>
          </w:p>
        </w:tc>
        <w:tc>
          <w:tcPr>
            <w:tcW w:w="324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DD8488E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4D6450D8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сплющивать пластилин.</w:t>
            </w:r>
          </w:p>
        </w:tc>
      </w:tr>
      <w:tr w:rsidR="00E02FBD" w:rsidRPr="00E02FBD" w14:paraId="5512653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2559FA2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19D9D6CE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внимания детей к пище; 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индивидуальная работа по воспитанию культуры еды; правила этикета; оценка аккуратности.</w:t>
            </w:r>
          </w:p>
        </w:tc>
      </w:tr>
      <w:tr w:rsidR="00E02FBD" w:rsidRPr="00E02FBD" w14:paraId="5862B5B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DC1DAA7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2544" w:type="dxa"/>
            <w:gridSpan w:val="4"/>
            <w:shd w:val="clear" w:color="auto" w:fill="F7FAFC"/>
          </w:tcPr>
          <w:p w14:paraId="50EE132E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5DE2C7F5" w14:textId="77777777" w:rsidR="00B35B87" w:rsidRPr="00E02FBD" w:rsidRDefault="003925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02FBD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601DF9F6" w14:textId="77777777" w:rsidR="00B35B87" w:rsidRPr="00E02FBD" w:rsidRDefault="003925A0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02FBD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АПРЕЛЬ 2025</w:t>
      </w:r>
      <w:r w:rsidRPr="00E02FB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E02FBD" w:rsidRPr="00E02FBD" w14:paraId="0B613869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90B4B26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14EE984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2 неделя (07.04 - 11.04.2025 г.)</w:t>
            </w:r>
          </w:p>
        </w:tc>
      </w:tr>
      <w:tr w:rsidR="00E02FBD" w:rsidRPr="00E02FBD" w14:paraId="72770EA2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BBDC440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A1E9641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недели: Загадочный Космос</w:t>
            </w:r>
          </w:p>
        </w:tc>
      </w:tr>
    </w:tbl>
    <w:p w14:paraId="5C794094" w14:textId="77777777" w:rsidR="00B35B87" w:rsidRPr="00E02FBD" w:rsidRDefault="00B35B87">
      <w:pPr>
        <w:spacing w:after="4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E02FBD" w:rsidRPr="00E02FBD" w14:paraId="386C3315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32AF64FA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592" w:type="dxa"/>
            <w:shd w:val="clear" w:color="auto" w:fill="EDF2F7"/>
          </w:tcPr>
          <w:p w14:paraId="0DC1A44A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07.04</w:t>
            </w:r>
          </w:p>
        </w:tc>
        <w:tc>
          <w:tcPr>
            <w:tcW w:w="2592" w:type="dxa"/>
            <w:shd w:val="clear" w:color="auto" w:fill="EDF2F7"/>
          </w:tcPr>
          <w:p w14:paraId="58C859B6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08.04</w:t>
            </w:r>
          </w:p>
        </w:tc>
        <w:tc>
          <w:tcPr>
            <w:tcW w:w="2592" w:type="dxa"/>
            <w:shd w:val="clear" w:color="auto" w:fill="EDF2F7"/>
          </w:tcPr>
          <w:p w14:paraId="1926891D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Среда 09.04</w:t>
            </w:r>
          </w:p>
        </w:tc>
        <w:tc>
          <w:tcPr>
            <w:tcW w:w="2592" w:type="dxa"/>
            <w:shd w:val="clear" w:color="auto" w:fill="EDF2F7"/>
          </w:tcPr>
          <w:p w14:paraId="7666E9E2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10.04</w:t>
            </w:r>
          </w:p>
        </w:tc>
        <w:tc>
          <w:tcPr>
            <w:tcW w:w="2592" w:type="dxa"/>
            <w:shd w:val="clear" w:color="auto" w:fill="EDF2F7"/>
          </w:tcPr>
          <w:p w14:paraId="652786D3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Пятница 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11.04</w:t>
            </w:r>
          </w:p>
        </w:tc>
      </w:tr>
      <w:tr w:rsidR="00E02FBD" w:rsidRPr="00E02FBD" w14:paraId="3A4B0E2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9F06BB8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7614970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E02FBD" w:rsidRPr="00E02FBD" w14:paraId="3ABD44A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C69C38E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08007F0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стижений детей; индивидуальные консультации.</w:t>
            </w:r>
          </w:p>
        </w:tc>
      </w:tr>
      <w:tr w:rsidR="00E02FBD" w:rsidRPr="00E02FBD" w14:paraId="0F0C988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9FF7291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7DAEB7C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1488C07A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5D4CC649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5FC0AC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256F84BE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424422F9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AFE7BE7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1FE437C5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113C34CB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DC21A60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2A7AAB6B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3F0EF9D8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C93A25E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06C8D442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цвета.</w:t>
            </w:r>
          </w:p>
          <w:p w14:paraId="61838EDD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</w:tr>
      <w:tr w:rsidR="00E02FBD" w:rsidRPr="00E02FBD" w14:paraId="5F448E6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144C151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5B942CC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E02FBD" w:rsidRPr="00E02FBD" w14:paraId="70B1A8B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4182730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DA43C80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внимания к пище, следить за правильной осанкой за столом, 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формирование культурно-гигиенических навыков.</w:t>
            </w:r>
          </w:p>
        </w:tc>
      </w:tr>
      <w:tr w:rsidR="00E02FBD" w:rsidRPr="00E02FBD" w14:paraId="0FC1034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AA2EA8B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70CC3D2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E02FBD" w:rsidRPr="00E02FBD" w14:paraId="59FDA4A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AA809F7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B935200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Развитие речи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«Прилет птиц»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рассказ по картинке</w:t>
            </w:r>
          </w:p>
          <w:p w14:paraId="7DBD9AD8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ки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«Счет до 5»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порядкового счета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DEA504B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Казахский язык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</w:t>
            </w:r>
            <w:proofErr w:type="spellStart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Көктем</w:t>
            </w:r>
            <w:proofErr w:type="spellEnd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келді</w:t>
            </w:r>
            <w:proofErr w:type="spellEnd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құс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гүл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күн</w:t>
            </w:r>
            <w:proofErr w:type="spellEnd"/>
          </w:p>
          <w:p w14:paraId="511748F4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«Песни о весне»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Вокально-хоровые навыки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5568E4A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Художественная 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литература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рассказов о природе»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внимание к тексту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49D5199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Основы грамоты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«Деление слов на слоги»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 слогового анализа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2503493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«Весенние эстафеты»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быструю реакцию</w:t>
            </w:r>
          </w:p>
        </w:tc>
      </w:tr>
      <w:tr w:rsidR="00E02FBD" w:rsidRPr="00E02FBD" w14:paraId="3D1AB5F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2A24574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64F591E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E02FBD" w:rsidRPr="00E02FBD" w14:paraId="58FFBE9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4C42F1B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Подг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отовка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54FFF3E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E02FBD" w:rsidRPr="00E02FBD" w14:paraId="5ACA12E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63FBB96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60C58B0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2B320B2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CFA0E73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0093E0D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D9E3E55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</w:tr>
      <w:tr w:rsidR="00E02FBD" w:rsidRPr="00E02FBD" w14:paraId="1E2A80A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5440176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CF8C1AA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E02FBD" w:rsidRPr="00E02FBD" w14:paraId="73D9EEA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F9593A7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84E4E7B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Чтение «Алыча»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256BDF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Слушание звуков весеннего леса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9A823C7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А. П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лещеев «Травка зеленеет»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27153FF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колыбельной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0B03B26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Чтение «Гуси-лебеди»</w:t>
            </w:r>
          </w:p>
        </w:tc>
      </w:tr>
      <w:tr w:rsidR="00E02FBD" w:rsidRPr="00E02FBD" w14:paraId="2792A82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AA5724F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81EFB12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E02FBD" w:rsidRPr="00E02FBD" w14:paraId="1C7BA91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0488B26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A0EFB22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Математика: «Ориентировка в 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6BC52862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сплющивать пластилин.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5AB1A10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10137F01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 и сплющивать пластилин.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6FBFCC3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1C1CB5E9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сплющивать пластилин.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47B62CB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изу.</w:t>
            </w:r>
          </w:p>
          <w:p w14:paraId="5C89D398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сплющивать пластилин.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E8763DC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1B0EA925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сплющивать пластилин.</w:t>
            </w:r>
          </w:p>
        </w:tc>
      </w:tr>
      <w:tr w:rsidR="00E02FBD" w:rsidRPr="00E02FBD" w14:paraId="7EE9A52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F12971E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73C49D8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E02FBD" w:rsidRPr="00E02FBD" w14:paraId="02C3C4D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472BB03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07D521C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2B63C061" w14:textId="77777777" w:rsidR="00B35B87" w:rsidRPr="00E02FBD" w:rsidRDefault="003925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02FBD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2CD81345" w14:textId="77777777" w:rsidR="00B35B87" w:rsidRPr="00E02FBD" w:rsidRDefault="003925A0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02FBD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ЦИКЛОГРАММА </w:t>
      </w:r>
      <w:r w:rsidRPr="00E02FBD">
        <w:rPr>
          <w:rFonts w:ascii="Times New Roman" w:hAnsi="Times New Roman" w:cs="Times New Roman"/>
          <w:b/>
          <w:sz w:val="24"/>
          <w:szCs w:val="24"/>
          <w:lang w:val="ru-RU"/>
        </w:rPr>
        <w:t>ВОСПИТАТЕЛЬНО-ОБРАЗОВАТЕЛЬНОГО ПРОЦЕССА — АПРЕЛЬ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E02FBD" w:rsidRPr="00E02FBD" w14:paraId="71D46CB6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8681A3A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CC30CF2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3 неделя (14.04 - 18.04.2025 г.)</w:t>
            </w:r>
          </w:p>
        </w:tc>
      </w:tr>
      <w:tr w:rsidR="00E02FBD" w:rsidRPr="00E02FBD" w14:paraId="36A6E12A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D5B8949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BAEA96F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Пробуждение природы весной</w:t>
            </w:r>
          </w:p>
        </w:tc>
      </w:tr>
    </w:tbl>
    <w:p w14:paraId="3B18D9EE" w14:textId="77777777" w:rsidR="00B35B87" w:rsidRPr="00E02FBD" w:rsidRDefault="00B35B87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E02FBD" w:rsidRPr="00E02FBD" w14:paraId="7893CFD6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436D58DA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54F6716B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14.04</w:t>
            </w:r>
          </w:p>
        </w:tc>
        <w:tc>
          <w:tcPr>
            <w:tcW w:w="2592" w:type="dxa"/>
            <w:shd w:val="clear" w:color="auto" w:fill="EDF2F7"/>
          </w:tcPr>
          <w:p w14:paraId="0D6A07FE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15.04</w:t>
            </w:r>
          </w:p>
        </w:tc>
        <w:tc>
          <w:tcPr>
            <w:tcW w:w="2592" w:type="dxa"/>
            <w:shd w:val="clear" w:color="auto" w:fill="EDF2F7"/>
          </w:tcPr>
          <w:p w14:paraId="37C140E3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Среда 16.04</w:t>
            </w:r>
          </w:p>
        </w:tc>
        <w:tc>
          <w:tcPr>
            <w:tcW w:w="2592" w:type="dxa"/>
            <w:shd w:val="clear" w:color="auto" w:fill="EDF2F7"/>
          </w:tcPr>
          <w:p w14:paraId="0BE3255A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17.04</w:t>
            </w:r>
          </w:p>
        </w:tc>
        <w:tc>
          <w:tcPr>
            <w:tcW w:w="2592" w:type="dxa"/>
            <w:shd w:val="clear" w:color="auto" w:fill="EDF2F7"/>
          </w:tcPr>
          <w:p w14:paraId="241C9BDA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18.04</w:t>
            </w:r>
          </w:p>
        </w:tc>
      </w:tr>
      <w:tr w:rsidR="00E02FBD" w:rsidRPr="00E02FBD" w14:paraId="25769C2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999362F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5C08336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E02FBD" w:rsidRPr="00E02FBD" w14:paraId="03EEB33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251C02A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545DAFC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Беседы по 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E02FBD" w:rsidRPr="00E02FBD" w14:paraId="2C7B732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75E0B43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DE2F1B6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365FD45F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156300BA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21FAC9A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642D38EE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35EDEA03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3374FFB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7C041052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42F30636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0423018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063BC078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3D537477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5A7DC46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53BA315C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29047EA6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</w:tr>
      <w:tr w:rsidR="00E02FBD" w:rsidRPr="00E02FBD" w14:paraId="50A0713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6FE937D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F6CEBD7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E02FBD" w:rsidRPr="00E02FBD" w14:paraId="3E33C12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6254512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ED78C72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E02FBD" w:rsidRPr="00E02FBD" w14:paraId="594FB07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2853FBE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CEB48AC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E02FBD" w:rsidRPr="00E02FBD" w14:paraId="71E05DB9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132D2F3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5D393CF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Развитие речи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«Прилет птиц»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рассказ по картинке</w:t>
            </w:r>
          </w:p>
          <w:p w14:paraId="50DA5CBE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«Счет до 5»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порядкового счета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424B844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Казахский язык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</w:t>
            </w:r>
            <w:proofErr w:type="spellStart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Көктем</w:t>
            </w:r>
            <w:proofErr w:type="spellEnd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келді</w:t>
            </w:r>
            <w:proofErr w:type="spellEnd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құс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гүл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күн</w:t>
            </w:r>
            <w:proofErr w:type="spellEnd"/>
          </w:p>
          <w:p w14:paraId="6FBE0156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«Песни о весне»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Вокально-хоровые навыки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7462B03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Художественная 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литература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рассказов о природе»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внимание к тексту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9ED0C27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Основы грамоты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«Деление слов на слоги»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 слогового анализа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F7E385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«Весенние эстафеты»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быструю реакцию</w:t>
            </w:r>
          </w:p>
        </w:tc>
      </w:tr>
      <w:tr w:rsidR="00E02FBD" w:rsidRPr="00E02FBD" w14:paraId="708349D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7787E70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4976ED1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E02FBD" w:rsidRPr="00E02FBD" w14:paraId="40B554A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7B508D5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720CF15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E02FBD" w:rsidRPr="00E02FBD" w14:paraId="3663FE36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77CBC5F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753431B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0423E4C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85CBB21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883D2CF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43AFF62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Карточка 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</w:tr>
      <w:tr w:rsidR="00E02FBD" w:rsidRPr="00E02FBD" w14:paraId="231014B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51C2C85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4E4A80F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E02FBD" w:rsidRPr="00E02FBD" w14:paraId="713F436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AF6FB48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012D458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Чтение «Алыча»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D690FFB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Слушание звуков весеннего леса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296EC1F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А. Плещеев «Травка зеленеет»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2ED363C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колыбельной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1464E86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Чтение «Гуси-лебеди»</w:t>
            </w:r>
          </w:p>
        </w:tc>
      </w:tr>
      <w:tr w:rsidR="00E02FBD" w:rsidRPr="00E02FBD" w14:paraId="7E1AA70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30955EE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8325604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E02FBD" w:rsidRPr="00E02FBD" w14:paraId="6442A762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F868DA2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7F474D1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08323E29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сплющивать пластилин.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876245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справа, 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вверху, внизу.</w:t>
            </w:r>
          </w:p>
          <w:p w14:paraId="06D1AD76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сплющивать пластилин.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4F84AC7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34599600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сплющивать пластилин.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BDC5271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7E53AE16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сплющивать пластилин.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B4A77B4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22DF1C05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сплющивать пластилин.</w:t>
            </w:r>
          </w:p>
        </w:tc>
      </w:tr>
      <w:tr w:rsidR="00E02FBD" w:rsidRPr="00E02FBD" w14:paraId="0AEFC60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C1C43F3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367A9F5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E02FBD" w:rsidRPr="00E02FBD" w14:paraId="0DC5E77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B8D43A7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5692539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давать советы.</w:t>
            </w:r>
          </w:p>
        </w:tc>
      </w:tr>
    </w:tbl>
    <w:p w14:paraId="7C4D2E9E" w14:textId="77777777" w:rsidR="00B35B87" w:rsidRPr="00E02FBD" w:rsidRDefault="003925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02FBD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38026FAA" w14:textId="77777777" w:rsidR="00B35B87" w:rsidRPr="00E02FBD" w:rsidRDefault="003925A0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02FBD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АПРЕЛЬ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E02FBD" w:rsidRPr="00E02FBD" w14:paraId="2EF5EE41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082A7CC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F6C0B2F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4 неделя (21.04 - 25.04.2025 г.)</w:t>
            </w:r>
          </w:p>
        </w:tc>
      </w:tr>
      <w:tr w:rsidR="00E02FBD" w:rsidRPr="00E02FBD" w14:paraId="740ABB26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BC207D6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DB35683" w14:textId="77777777" w:rsidR="00B35B87" w:rsidRPr="00E02FBD" w:rsidRDefault="003925A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недели: Наша планета 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Земля</w:t>
            </w:r>
          </w:p>
        </w:tc>
      </w:tr>
    </w:tbl>
    <w:p w14:paraId="5ABA9FA8" w14:textId="77777777" w:rsidR="00B35B87" w:rsidRPr="00E02FBD" w:rsidRDefault="00B35B87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E02FBD" w:rsidRPr="00E02FBD" w14:paraId="69E9981B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448BDDCD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44C8DF48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21.04</w:t>
            </w:r>
          </w:p>
        </w:tc>
        <w:tc>
          <w:tcPr>
            <w:tcW w:w="2592" w:type="dxa"/>
            <w:shd w:val="clear" w:color="auto" w:fill="EDF2F7"/>
          </w:tcPr>
          <w:p w14:paraId="692AB6E1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22.04</w:t>
            </w:r>
          </w:p>
        </w:tc>
        <w:tc>
          <w:tcPr>
            <w:tcW w:w="2592" w:type="dxa"/>
            <w:shd w:val="clear" w:color="auto" w:fill="EDF2F7"/>
          </w:tcPr>
          <w:p w14:paraId="26B6BAE5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Среда 23.04</w:t>
            </w:r>
          </w:p>
        </w:tc>
        <w:tc>
          <w:tcPr>
            <w:tcW w:w="2592" w:type="dxa"/>
            <w:shd w:val="clear" w:color="auto" w:fill="EDF2F7"/>
          </w:tcPr>
          <w:p w14:paraId="4B2C9EE9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24.04</w:t>
            </w:r>
          </w:p>
        </w:tc>
        <w:tc>
          <w:tcPr>
            <w:tcW w:w="2592" w:type="dxa"/>
            <w:shd w:val="clear" w:color="auto" w:fill="EDF2F7"/>
          </w:tcPr>
          <w:p w14:paraId="09D92192" w14:textId="77777777" w:rsidR="00B35B87" w:rsidRPr="00E02FBD" w:rsidRDefault="00392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25.04</w:t>
            </w:r>
          </w:p>
        </w:tc>
      </w:tr>
      <w:tr w:rsidR="00E02FBD" w:rsidRPr="00E02FBD" w14:paraId="2373C50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17D3B3F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C56A7E4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E02FBD" w:rsidRPr="00E02FBD" w14:paraId="62938BB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B5A3FF0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0539BFA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E02FBD" w:rsidRPr="00E02FBD" w14:paraId="2202E5B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1644A77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F89A6A7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2ECB0BF7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3E96DE85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CE35B59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793446A9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6587BFB9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3D2FFA4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70A5EB7A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28478A4D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первоцветами.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B9183DD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787C9198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5DEA6C07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53F3378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«Весна-красна»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представления о весне.</w:t>
            </w:r>
          </w:p>
          <w:p w14:paraId="64A63DC9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«Весеннее солнце»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сочетать яркие цвета.</w:t>
            </w:r>
          </w:p>
          <w:p w14:paraId="589D34E4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«Первые цветы»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первоцветами.</w:t>
            </w:r>
          </w:p>
        </w:tc>
      </w:tr>
      <w:tr w:rsidR="00E02FBD" w:rsidRPr="00E02FBD" w14:paraId="0E52270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4349ED6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1BE5866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E02FBD" w:rsidRPr="00E02FBD" w14:paraId="3FD46AE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0B03FEB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490BDF7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E02FBD" w:rsidRPr="00E02FBD" w14:paraId="38214F3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316BBEE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A346C09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E02FBD" w:rsidRPr="00E02FBD" w14:paraId="15C51BD0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0E7CDEF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7D44071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Развитие речи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«Прилет птиц»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рассказ по картинке</w:t>
            </w:r>
          </w:p>
          <w:p w14:paraId="74B8D0D7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«Счет до 5»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порядкового счета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130C53C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Казахский язык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</w:t>
            </w:r>
            <w:proofErr w:type="spellStart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Көктем</w:t>
            </w:r>
            <w:proofErr w:type="spellEnd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келді</w:t>
            </w:r>
            <w:proofErr w:type="spellEnd"/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құс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гүл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күн</w:t>
            </w:r>
            <w:proofErr w:type="spellEnd"/>
          </w:p>
          <w:p w14:paraId="770B75D2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«Песни о весне»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Вокально-хоро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вые навыки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DB3F034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Художественная 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литература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рассказов о природе»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внимание к тексту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B12B88E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Основы грамоты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«Деление слов на слоги»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 слогового анализа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83F0C3C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Физическая культура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«Весенние эстафеты»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быструю реакц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ию</w:t>
            </w:r>
          </w:p>
        </w:tc>
      </w:tr>
      <w:tr w:rsidR="00E02FBD" w:rsidRPr="00E02FBD" w14:paraId="6DEBF54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5C8AF03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2-ой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EEEE5A0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E02FBD" w:rsidRPr="00E02FBD" w14:paraId="59F4B1E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02E846F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39B5ABB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E02FBD" w:rsidRPr="00E02FBD" w14:paraId="198D54F1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B5A5320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33A26D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EEB2B75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EEEE4B9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Карточка №1 «Наблюдение за 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DC9500A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елетные птицы»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F1090BC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почками на деревьях»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весенними изменениями растений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сухих листьев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«Перелетные птицы»</w:t>
            </w:r>
          </w:p>
        </w:tc>
      </w:tr>
      <w:tr w:rsidR="00E02FBD" w:rsidRPr="00E02FBD" w14:paraId="2F4F3F0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E005074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D1B671A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ла этикета).</w:t>
            </w:r>
          </w:p>
        </w:tc>
      </w:tr>
      <w:tr w:rsidR="00E02FBD" w:rsidRPr="00E02FBD" w14:paraId="36F1481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E32405F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8DC38E8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Чтение «Алыча»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7FDF30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Слушание звуков весеннего леса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BA23C83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А. Плещеев «Травка зеленеет»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F81BAB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E02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колыбельной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E4A6428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02FBD">
              <w:rPr>
                <w:rFonts w:ascii="Times New Roman" w:hAnsi="Times New Roman" w:cs="Times New Roman"/>
                <w:sz w:val="24"/>
                <w:szCs w:val="24"/>
              </w:rPr>
              <w:t>Чтение «Гуси-лебеди»</w:t>
            </w:r>
          </w:p>
        </w:tc>
      </w:tr>
      <w:tr w:rsidR="00E02FBD" w:rsidRPr="00E02FBD" w14:paraId="0C6CA66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1679A68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E9B71E1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Гимнастика пробуждения, ходьба по ортопедическим дорожкам, 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гигиенические процедуры.</w:t>
            </w:r>
          </w:p>
        </w:tc>
      </w:tr>
      <w:tr w:rsidR="00E02FBD" w:rsidRPr="00E02FBD" w14:paraId="621F3D4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F3757FD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93757B5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6B2C8993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сплющивать пластилин.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6A6CFE7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 пространст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6882A25D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сплющивать пластилин.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9BB4A1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4E6D8570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раскатывать и сплющивать пластилин.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AA50AC1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справа, вверху, внизу.</w:t>
            </w:r>
          </w:p>
          <w:p w14:paraId="089A6BA1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сплющивать пластилин.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71FA6FA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Математика: «Ориентировка в пространстве»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Слева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справа, </w:t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вверху, внизу.</w:t>
            </w:r>
          </w:p>
          <w:p w14:paraId="04559419" w14:textId="77777777" w:rsidR="00B35B87" w:rsidRPr="00E02FBD" w:rsidRDefault="003925A0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«Весенний цветок»</w:t>
            </w:r>
            <w:r w:rsidRPr="00E02FB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E02F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раскатывать и сплющивать пластилин.</w:t>
            </w:r>
          </w:p>
        </w:tc>
      </w:tr>
      <w:tr w:rsidR="00E02FBD" w:rsidRPr="00E02FBD" w14:paraId="781A36A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37F91FB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0103050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E02FBD" w:rsidRPr="00E02FBD" w14:paraId="2ECCF9F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0AF19A8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2FBD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878010B" w14:textId="77777777" w:rsidR="00B35B87" w:rsidRPr="00E02FBD" w:rsidRDefault="003925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</w:t>
            </w:r>
            <w:r w:rsidRPr="00E02FB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телей о достижениях ребенка, ответы на вопросы, давать советы.</w:t>
            </w:r>
          </w:p>
        </w:tc>
      </w:tr>
      <w:bookmarkEnd w:id="0"/>
    </w:tbl>
    <w:p w14:paraId="089EFD1C" w14:textId="77777777" w:rsidR="003925A0" w:rsidRPr="00E02FBD" w:rsidRDefault="003925A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3925A0" w:rsidRPr="00E02FBD" w:rsidSect="00034616">
      <w:pgSz w:w="16834" w:h="11909" w:orient="landscape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925A0"/>
    <w:rsid w:val="00AA1D8D"/>
    <w:rsid w:val="00B35B87"/>
    <w:rsid w:val="00B47730"/>
    <w:rsid w:val="00CB0664"/>
    <w:rsid w:val="00E02FB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0C9AA8"/>
  <w14:defaultImageDpi w14:val="300"/>
  <w15:docId w15:val="{25547209-2621-4CDF-AF23-9DEDE8A35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A870DC-5664-4997-826F-069962C6F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2780</Words>
  <Characters>15851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18594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Админ</cp:lastModifiedBy>
  <cp:revision>2</cp:revision>
  <dcterms:created xsi:type="dcterms:W3CDTF">2026-08-25T18:00:00Z</dcterms:created>
  <dcterms:modified xsi:type="dcterms:W3CDTF">2026-08-25T18:00:00Z</dcterms:modified>
  <cp:category/>
</cp:coreProperties>
</file>